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07DED" w14:textId="77777777" w:rsidR="006424B2" w:rsidRDefault="006424B2" w:rsidP="006424B2">
      <w:pPr>
        <w:rPr>
          <w:b/>
          <w:sz w:val="20"/>
        </w:rPr>
      </w:pPr>
    </w:p>
    <w:p w14:paraId="2CB028F8" w14:textId="29F9A8E1" w:rsidR="00CF092E" w:rsidRPr="00F4436B" w:rsidRDefault="009A4565">
      <w:pPr>
        <w:jc w:val="right"/>
      </w:pPr>
      <w:r w:rsidRPr="00F4436B">
        <w:t>........................................, dnia ........................ r.</w:t>
      </w:r>
    </w:p>
    <w:p w14:paraId="7D206AD0" w14:textId="77777777" w:rsidR="00CF092E" w:rsidRPr="00F4436B" w:rsidRDefault="009A4565" w:rsidP="00F4436B">
      <w:r w:rsidRPr="00F4436B">
        <w:t>Nr rej.: ............................................</w:t>
      </w:r>
    </w:p>
    <w:p w14:paraId="33306194" w14:textId="77777777" w:rsidR="006424B2" w:rsidRDefault="006424B2" w:rsidP="006424B2">
      <w:pPr>
        <w:spacing w:after="0"/>
        <w:ind w:left="3600" w:firstLine="1078"/>
        <w:rPr>
          <w:b/>
        </w:rPr>
      </w:pPr>
    </w:p>
    <w:p w14:paraId="5FAE9AA8" w14:textId="6031DE89" w:rsidR="00CF092E" w:rsidRPr="00F4436B" w:rsidRDefault="009A4565" w:rsidP="006424B2">
      <w:pPr>
        <w:spacing w:after="0"/>
        <w:ind w:left="3600" w:firstLine="1078"/>
      </w:pPr>
      <w:r w:rsidRPr="00F4436B">
        <w:rPr>
          <w:b/>
        </w:rPr>
        <w:t>Sąd ..........................................................</w:t>
      </w:r>
    </w:p>
    <w:p w14:paraId="093507A4" w14:textId="77777777" w:rsidR="006424B2" w:rsidRDefault="009A4565" w:rsidP="006424B2">
      <w:pPr>
        <w:spacing w:after="0"/>
        <w:ind w:firstLine="4678"/>
        <w:rPr>
          <w:b/>
        </w:rPr>
      </w:pPr>
      <w:r w:rsidRPr="00F4436B">
        <w:rPr>
          <w:b/>
        </w:rPr>
        <w:t xml:space="preserve">Wydział Pracy / Wydział Pracy </w:t>
      </w:r>
    </w:p>
    <w:p w14:paraId="48700ADA" w14:textId="1C1FC0D2" w:rsidR="00CF092E" w:rsidRPr="00F4436B" w:rsidRDefault="009A4565" w:rsidP="006424B2">
      <w:pPr>
        <w:spacing w:after="0"/>
        <w:ind w:firstLine="4678"/>
      </w:pPr>
      <w:r w:rsidRPr="00F4436B">
        <w:rPr>
          <w:b/>
        </w:rPr>
        <w:t>i Ubezpieczeń Społecznych</w:t>
      </w:r>
    </w:p>
    <w:p w14:paraId="2FD0C39F" w14:textId="3EE3D3C6" w:rsidR="00F4436B" w:rsidRDefault="009A4565" w:rsidP="006424B2">
      <w:pPr>
        <w:spacing w:after="0"/>
        <w:ind w:left="3600" w:firstLine="1078"/>
      </w:pPr>
      <w:r w:rsidRPr="00F4436B">
        <w:rPr>
          <w:b/>
        </w:rPr>
        <w:t>w ..............................................................</w:t>
      </w:r>
    </w:p>
    <w:p w14:paraId="46F1968B" w14:textId="77777777" w:rsidR="006424B2" w:rsidRPr="006424B2" w:rsidRDefault="006424B2" w:rsidP="006424B2">
      <w:pPr>
        <w:spacing w:after="0"/>
        <w:ind w:left="3600" w:firstLine="1078"/>
      </w:pPr>
    </w:p>
    <w:p w14:paraId="2F71EDC8" w14:textId="77777777" w:rsidR="00900D0B" w:rsidRDefault="00900D0B" w:rsidP="000E7706">
      <w:pPr>
        <w:rPr>
          <w:b/>
        </w:rPr>
      </w:pPr>
    </w:p>
    <w:p w14:paraId="4BDFDCB9" w14:textId="4AFB8D8B" w:rsidR="00CF092E" w:rsidRPr="00F4436B" w:rsidRDefault="009A4565" w:rsidP="000E7706">
      <w:r w:rsidRPr="00F4436B">
        <w:rPr>
          <w:b/>
        </w:rPr>
        <w:t>Uczestnicy postępowania:</w:t>
      </w:r>
    </w:p>
    <w:p w14:paraId="6623809E" w14:textId="77777777" w:rsidR="00CF092E" w:rsidRPr="00F4436B" w:rsidRDefault="009A4565">
      <w:r w:rsidRPr="00F4436B">
        <w:rPr>
          <w:b/>
        </w:rPr>
        <w:t>1. Wnioskodawca:</w:t>
      </w:r>
    </w:p>
    <w:p w14:paraId="62F6A583" w14:textId="77777777" w:rsidR="00CB060A" w:rsidRDefault="00F4436B" w:rsidP="006424B2">
      <w:pPr>
        <w:spacing w:after="0"/>
      </w:pPr>
      <w:r w:rsidRPr="00F4436B">
        <w:t>Inspektor pracy………………</w:t>
      </w:r>
      <w:r>
        <w:t>…………</w:t>
      </w:r>
      <w:r w:rsidRPr="00F4436B">
        <w:t xml:space="preserve">działający w ramach właściwości terytorialnej Okręgowego </w:t>
      </w:r>
    </w:p>
    <w:p w14:paraId="3302B753" w14:textId="48BF0A54" w:rsidR="00CB060A" w:rsidRPr="00CB060A" w:rsidRDefault="00CB060A">
      <w:pPr>
        <w:rPr>
          <w:i/>
          <w:iCs/>
          <w:sz w:val="18"/>
          <w:szCs w:val="18"/>
        </w:rPr>
      </w:pPr>
      <w:r w:rsidRPr="00CB060A">
        <w:rPr>
          <w:i/>
          <w:iCs/>
          <w:sz w:val="18"/>
          <w:szCs w:val="18"/>
        </w:rPr>
        <w:tab/>
      </w:r>
      <w:r w:rsidRPr="00CB060A">
        <w:rPr>
          <w:i/>
          <w:iCs/>
          <w:sz w:val="18"/>
          <w:szCs w:val="18"/>
        </w:rPr>
        <w:tab/>
      </w:r>
      <w:r w:rsidR="006424B2">
        <w:rPr>
          <w:i/>
          <w:iCs/>
          <w:sz w:val="18"/>
          <w:szCs w:val="18"/>
        </w:rPr>
        <w:t xml:space="preserve">     (</w:t>
      </w:r>
      <w:r w:rsidRPr="00CB060A">
        <w:rPr>
          <w:i/>
          <w:iCs/>
          <w:sz w:val="18"/>
          <w:szCs w:val="18"/>
        </w:rPr>
        <w:t>imię i nazwisko</w:t>
      </w:r>
      <w:r w:rsidR="006424B2">
        <w:rPr>
          <w:i/>
          <w:iCs/>
          <w:sz w:val="18"/>
          <w:szCs w:val="18"/>
        </w:rPr>
        <w:t>)</w:t>
      </w:r>
    </w:p>
    <w:p w14:paraId="7B0A1E50" w14:textId="551436B9" w:rsidR="00CF092E" w:rsidRPr="00F4436B" w:rsidRDefault="009A4565">
      <w:r w:rsidRPr="00F4436B">
        <w:t>Inspektorat</w:t>
      </w:r>
      <w:r w:rsidR="00F4436B" w:rsidRPr="00F4436B">
        <w:t>u</w:t>
      </w:r>
      <w:r w:rsidRPr="00F4436B">
        <w:t xml:space="preserve"> Pracy w ............................</w:t>
      </w:r>
      <w:r w:rsidR="006424B2">
        <w:t>.</w:t>
      </w:r>
    </w:p>
    <w:p w14:paraId="4E39D900" w14:textId="77777777" w:rsidR="00CF092E" w:rsidRPr="00F4436B" w:rsidRDefault="009A4565">
      <w:r w:rsidRPr="00F4436B">
        <w:rPr>
          <w:b/>
        </w:rPr>
        <w:t>2. Strony układu zbiorowego pracy:</w:t>
      </w:r>
    </w:p>
    <w:p w14:paraId="1C46AB3F" w14:textId="77777777" w:rsidR="00CF092E" w:rsidRPr="00F4436B" w:rsidRDefault="009A4565">
      <w:r w:rsidRPr="00F4436B">
        <w:t>a) ............................................................................................................................</w:t>
      </w:r>
    </w:p>
    <w:p w14:paraId="5E2445FC" w14:textId="77777777" w:rsidR="00CF092E" w:rsidRPr="00F4436B" w:rsidRDefault="009A4565" w:rsidP="006424B2">
      <w:pPr>
        <w:spacing w:after="0"/>
      </w:pPr>
      <w:r w:rsidRPr="00F4436B">
        <w:t xml:space="preserve">   ............................................................................................................................</w:t>
      </w:r>
    </w:p>
    <w:p w14:paraId="309DB3EF" w14:textId="688C1316" w:rsidR="00CF092E" w:rsidRPr="00F4436B" w:rsidRDefault="006424B2" w:rsidP="006424B2">
      <w:pPr>
        <w:spacing w:after="60"/>
        <w:ind w:firstLine="720"/>
      </w:pPr>
      <w:r>
        <w:rPr>
          <w:i/>
          <w:sz w:val="18"/>
        </w:rPr>
        <w:t>(</w:t>
      </w:r>
      <w:r w:rsidR="009A4565" w:rsidRPr="00F4436B">
        <w:rPr>
          <w:i/>
          <w:sz w:val="18"/>
        </w:rPr>
        <w:t>nazw</w:t>
      </w:r>
      <w:r>
        <w:rPr>
          <w:i/>
          <w:sz w:val="18"/>
        </w:rPr>
        <w:t>a</w:t>
      </w:r>
      <w:r w:rsidR="009A4565" w:rsidRPr="00F4436B">
        <w:rPr>
          <w:i/>
          <w:sz w:val="18"/>
        </w:rPr>
        <w:t xml:space="preserve"> i adres strony układu zbiorowego pracy</w:t>
      </w:r>
      <w:r>
        <w:rPr>
          <w:i/>
          <w:sz w:val="18"/>
        </w:rPr>
        <w:t>)</w:t>
      </w:r>
    </w:p>
    <w:p w14:paraId="2D0C9411" w14:textId="77777777" w:rsidR="00CF092E" w:rsidRPr="00F4436B" w:rsidRDefault="009A4565">
      <w:r w:rsidRPr="00F4436B">
        <w:t>b) ............................................................................................................................</w:t>
      </w:r>
    </w:p>
    <w:p w14:paraId="56992B83" w14:textId="77777777" w:rsidR="00CF092E" w:rsidRPr="00F4436B" w:rsidRDefault="009A4565" w:rsidP="006424B2">
      <w:pPr>
        <w:spacing w:after="0"/>
      </w:pPr>
      <w:r w:rsidRPr="00F4436B">
        <w:t xml:space="preserve">   ............................................................................................................................</w:t>
      </w:r>
    </w:p>
    <w:p w14:paraId="4D272A8A" w14:textId="2C4C407F" w:rsidR="00CF092E" w:rsidRPr="00F4436B" w:rsidRDefault="006424B2" w:rsidP="006424B2">
      <w:pPr>
        <w:spacing w:after="60"/>
        <w:ind w:firstLine="720"/>
      </w:pPr>
      <w:r>
        <w:rPr>
          <w:i/>
          <w:sz w:val="18"/>
        </w:rPr>
        <w:t>(</w:t>
      </w:r>
      <w:r w:rsidR="009A4565" w:rsidRPr="00F4436B">
        <w:rPr>
          <w:i/>
          <w:sz w:val="18"/>
        </w:rPr>
        <w:t>nazwę i adres strony układu zbiorowego pracy</w:t>
      </w:r>
      <w:r>
        <w:rPr>
          <w:i/>
          <w:sz w:val="18"/>
        </w:rPr>
        <w:t>)</w:t>
      </w:r>
    </w:p>
    <w:p w14:paraId="07753D9A" w14:textId="77777777" w:rsidR="006424B2" w:rsidRDefault="006424B2" w:rsidP="002D1F0D">
      <w:pPr>
        <w:spacing w:after="0"/>
        <w:rPr>
          <w:b/>
          <w:sz w:val="28"/>
        </w:rPr>
      </w:pPr>
    </w:p>
    <w:p w14:paraId="3EB804D6" w14:textId="0F2E8A1D" w:rsidR="00CF092E" w:rsidRPr="00F4436B" w:rsidRDefault="009A4565">
      <w:pPr>
        <w:jc w:val="center"/>
      </w:pPr>
      <w:r w:rsidRPr="00F4436B">
        <w:rPr>
          <w:b/>
          <w:sz w:val="28"/>
        </w:rPr>
        <w:t>W n i o s e k</w:t>
      </w:r>
    </w:p>
    <w:p w14:paraId="349E65BA" w14:textId="02019982" w:rsidR="00CF092E" w:rsidRDefault="009A4565">
      <w:pPr>
        <w:jc w:val="center"/>
        <w:rPr>
          <w:b/>
        </w:rPr>
      </w:pPr>
      <w:r w:rsidRPr="00F4436B">
        <w:rPr>
          <w:b/>
        </w:rPr>
        <w:t>o ustalenie czy układ zbiorowy pracy został zawarty zgodnie z przepisami o jego zawieraniu</w:t>
      </w:r>
    </w:p>
    <w:p w14:paraId="66A00183" w14:textId="77777777" w:rsidR="00F47EBD" w:rsidRPr="00F4436B" w:rsidRDefault="00F47EBD">
      <w:pPr>
        <w:jc w:val="center"/>
      </w:pPr>
    </w:p>
    <w:p w14:paraId="3BB15E32" w14:textId="77777777" w:rsidR="00CF092E" w:rsidRPr="00F4436B" w:rsidRDefault="009A4565">
      <w:r w:rsidRPr="00F4436B">
        <w:t>Działając na podstawie art. 22 ustawy z dnia 5 listopada 2025 r. o układach zbiorowych pracy i porozumieniach zbiorowych (Dz. U. z 2025 r. poz. 1661),</w:t>
      </w:r>
    </w:p>
    <w:p w14:paraId="1E7784E6" w14:textId="37C8DFDD" w:rsidR="00CF092E" w:rsidRPr="00F4436B" w:rsidRDefault="009A4565">
      <w:r w:rsidRPr="00F4436B">
        <w:rPr>
          <w:b/>
        </w:rPr>
        <w:t>wnoszę o ustalenie czy układ zbiorowy pracy:</w:t>
      </w:r>
    </w:p>
    <w:p w14:paraId="76E05457" w14:textId="77777777" w:rsidR="006424B2" w:rsidRDefault="009A4565" w:rsidP="006424B2">
      <w:r w:rsidRPr="00F4436B">
        <w:t>.................................................................................................................................................................</w:t>
      </w:r>
    </w:p>
    <w:p w14:paraId="5F334C46" w14:textId="2F9EB707" w:rsidR="00CF092E" w:rsidRPr="00F4436B" w:rsidRDefault="009A4565" w:rsidP="006424B2">
      <w:pPr>
        <w:spacing w:after="0"/>
      </w:pPr>
      <w:r w:rsidRPr="00F4436B">
        <w:t>.................................................................................................................................................................</w:t>
      </w:r>
    </w:p>
    <w:p w14:paraId="4E01FA76" w14:textId="2514F243" w:rsidR="00CF092E" w:rsidRPr="00F4436B" w:rsidRDefault="006424B2" w:rsidP="006424B2">
      <w:pPr>
        <w:jc w:val="center"/>
      </w:pPr>
      <w:r>
        <w:rPr>
          <w:i/>
          <w:sz w:val="18"/>
        </w:rPr>
        <w:t>(</w:t>
      </w:r>
      <w:r w:rsidR="009A4565" w:rsidRPr="00F4436B">
        <w:rPr>
          <w:i/>
          <w:sz w:val="18"/>
        </w:rPr>
        <w:t>należy oznaczyć układ zbiorowy pracy, którego dotyczy wniosek, w szczególności datę zawarcia układu i strony układu</w:t>
      </w:r>
      <w:r>
        <w:rPr>
          <w:i/>
          <w:sz w:val="18"/>
        </w:rPr>
        <w:t>)</w:t>
      </w:r>
    </w:p>
    <w:p w14:paraId="3CF26353" w14:textId="77777777" w:rsidR="00CF092E" w:rsidRPr="00F4436B" w:rsidRDefault="009A4565">
      <w:r w:rsidRPr="00F4436B">
        <w:t>został zawarty zgodnie z przepisami o jego zawieraniu, w szczególności w zakresie:</w:t>
      </w:r>
    </w:p>
    <w:p w14:paraId="39D9348E" w14:textId="4C2CE0F2" w:rsidR="00CF092E" w:rsidRPr="00F4436B" w:rsidRDefault="009A4565">
      <w:r w:rsidRPr="00F4436B">
        <w:t>............................................................................................................................</w:t>
      </w:r>
      <w:r w:rsidR="006424B2">
        <w:t>....................................</w:t>
      </w:r>
    </w:p>
    <w:p w14:paraId="5CC1F769" w14:textId="03B12BA4" w:rsidR="00CF092E" w:rsidRPr="00F4436B" w:rsidRDefault="009A4565" w:rsidP="006424B2">
      <w:pPr>
        <w:spacing w:after="0"/>
      </w:pPr>
      <w:r w:rsidRPr="00F4436B">
        <w:t>...........................................................................................................................</w:t>
      </w:r>
      <w:r w:rsidR="006424B2">
        <w:t>....................................</w:t>
      </w:r>
      <w:r w:rsidRPr="00F4436B">
        <w:t>.</w:t>
      </w:r>
    </w:p>
    <w:p w14:paraId="080FEEE8" w14:textId="587EBA13" w:rsidR="00CF092E" w:rsidRPr="00F4436B" w:rsidRDefault="006424B2" w:rsidP="006424B2">
      <w:pPr>
        <w:jc w:val="center"/>
      </w:pPr>
      <w:r>
        <w:rPr>
          <w:i/>
          <w:sz w:val="18"/>
        </w:rPr>
        <w:t>(</w:t>
      </w:r>
      <w:r w:rsidR="009A4565" w:rsidRPr="00F4436B">
        <w:rPr>
          <w:i/>
          <w:sz w:val="18"/>
        </w:rPr>
        <w:t>należy wskazać element procedury zawarcia układu zbiorowego pracy, który budzi wątpliwości</w:t>
      </w:r>
      <w:r>
        <w:rPr>
          <w:i/>
          <w:sz w:val="18"/>
        </w:rPr>
        <w:t>)</w:t>
      </w:r>
    </w:p>
    <w:p w14:paraId="318700E8" w14:textId="77777777" w:rsidR="00D16C85" w:rsidRDefault="00D16C85">
      <w:pPr>
        <w:jc w:val="center"/>
        <w:rPr>
          <w:b/>
          <w:sz w:val="28"/>
        </w:rPr>
      </w:pPr>
    </w:p>
    <w:p w14:paraId="664CE8CF" w14:textId="0202691C" w:rsidR="00CF092E" w:rsidRPr="00F4436B" w:rsidRDefault="009A4565">
      <w:pPr>
        <w:jc w:val="center"/>
      </w:pPr>
      <w:r w:rsidRPr="00F4436B">
        <w:rPr>
          <w:b/>
          <w:sz w:val="28"/>
        </w:rPr>
        <w:lastRenderedPageBreak/>
        <w:t>U z a s a d n i e n i e</w:t>
      </w:r>
    </w:p>
    <w:p w14:paraId="2F25A4DC" w14:textId="6EC7E5EE" w:rsidR="001F6DE3" w:rsidRDefault="001F6DE3" w:rsidP="006424B2">
      <w:pPr>
        <w:jc w:val="both"/>
      </w:pPr>
      <w:r>
        <w:t>Na podstawie materiału zgromadzonego w sprawie, w szczególności dokumentów dotyczących zawarcia układu zbiorowego pracy, powzięto wątpliwości co do prawidłowości jego zawarcia.</w:t>
      </w:r>
    </w:p>
    <w:p w14:paraId="42AD49C8" w14:textId="77777777" w:rsidR="00CF092E" w:rsidRPr="00F4436B" w:rsidRDefault="009A4565" w:rsidP="006424B2">
      <w:pPr>
        <w:jc w:val="both"/>
      </w:pPr>
      <w:r w:rsidRPr="00F4436B">
        <w:t>Wątpliwości dotyczą w szczególności:</w:t>
      </w:r>
    </w:p>
    <w:p w14:paraId="5C280E7A" w14:textId="74906A8E" w:rsidR="000E7706" w:rsidRPr="00F4436B" w:rsidRDefault="000E7706">
      <w:r w:rsidRPr="00F4436B">
        <w:t>............................................................................................................................</w:t>
      </w:r>
      <w:r>
        <w:t>.....................................</w:t>
      </w:r>
    </w:p>
    <w:p w14:paraId="1493F766" w14:textId="31515ACE" w:rsidR="00CF092E" w:rsidRPr="00F4436B" w:rsidRDefault="009A4565" w:rsidP="006424B2">
      <w:pPr>
        <w:spacing w:after="0"/>
      </w:pPr>
      <w:r w:rsidRPr="00F4436B">
        <w:t>.........................................................................................................................</w:t>
      </w:r>
      <w:r w:rsidR="006424B2">
        <w:t>.....................................</w:t>
      </w:r>
      <w:r w:rsidRPr="00F4436B">
        <w:t>...</w:t>
      </w:r>
    </w:p>
    <w:p w14:paraId="4B04E506" w14:textId="701DEF35" w:rsidR="00CF092E" w:rsidRPr="00F4436B" w:rsidRDefault="006424B2" w:rsidP="006424B2">
      <w:pPr>
        <w:jc w:val="center"/>
      </w:pPr>
      <w:r>
        <w:rPr>
          <w:i/>
          <w:sz w:val="18"/>
        </w:rPr>
        <w:t>(</w:t>
      </w:r>
      <w:r w:rsidR="009A4565" w:rsidRPr="00F4436B">
        <w:rPr>
          <w:i/>
          <w:sz w:val="18"/>
        </w:rPr>
        <w:t>należy wskazać elementy procedury zawarcia układu zbiorowego pracy, które budzą wątpliwości</w:t>
      </w:r>
      <w:r>
        <w:rPr>
          <w:i/>
          <w:sz w:val="18"/>
        </w:rPr>
        <w:t>)</w:t>
      </w:r>
    </w:p>
    <w:p w14:paraId="15D30301" w14:textId="77777777" w:rsidR="00CF092E" w:rsidRPr="00F4436B" w:rsidRDefault="009A4565">
      <w:r w:rsidRPr="00F4436B">
        <w:t>Na podstawie zgromadzonego materiału ustalono, że:</w:t>
      </w:r>
    </w:p>
    <w:p w14:paraId="5B26FF73" w14:textId="05AED8B1" w:rsidR="00CF092E" w:rsidRDefault="009A4565">
      <w:r w:rsidRPr="00F4436B">
        <w:t>............................................................................................................................</w:t>
      </w:r>
      <w:r w:rsidR="000E7706">
        <w:t>....................................</w:t>
      </w:r>
    </w:p>
    <w:p w14:paraId="3F0B1F61" w14:textId="5D896575" w:rsidR="000E7706" w:rsidRPr="00F4436B" w:rsidRDefault="000E7706">
      <w:r w:rsidRPr="00F4436B">
        <w:t>............................................................................................................................</w:t>
      </w:r>
      <w:r>
        <w:t>....................................</w:t>
      </w:r>
    </w:p>
    <w:p w14:paraId="0222C090" w14:textId="6AA8FDE2" w:rsidR="00CF092E" w:rsidRPr="00F4436B" w:rsidRDefault="009A4565" w:rsidP="000E7706">
      <w:pPr>
        <w:spacing w:after="0"/>
      </w:pPr>
      <w:r w:rsidRPr="00F4436B">
        <w:t>............................................................................................................................</w:t>
      </w:r>
      <w:r w:rsidR="000E7706">
        <w:t>....................................</w:t>
      </w:r>
    </w:p>
    <w:p w14:paraId="70E9932C" w14:textId="5D19CD23" w:rsidR="00CF092E" w:rsidRPr="00F4436B" w:rsidRDefault="000E7706" w:rsidP="000E7706">
      <w:pPr>
        <w:jc w:val="center"/>
      </w:pPr>
      <w:r>
        <w:rPr>
          <w:i/>
          <w:sz w:val="18"/>
        </w:rPr>
        <w:t>(</w:t>
      </w:r>
      <w:r w:rsidR="009A4565" w:rsidRPr="00F4436B">
        <w:rPr>
          <w:i/>
          <w:sz w:val="18"/>
        </w:rPr>
        <w:t>należy zwięźle przedstawić ustalenia mające znaczenie dla oceny prawidłowości zawarcia układu zbiorowego pracy</w:t>
      </w:r>
      <w:r>
        <w:rPr>
          <w:i/>
          <w:sz w:val="18"/>
        </w:rPr>
        <w:t>)</w:t>
      </w:r>
    </w:p>
    <w:p w14:paraId="37E0D1F0" w14:textId="77777777" w:rsidR="000E7706" w:rsidRDefault="000E7706"/>
    <w:p w14:paraId="4BBFE320" w14:textId="2E06A97D" w:rsidR="00CF092E" w:rsidRPr="00F4436B" w:rsidRDefault="009A4565">
      <w:r w:rsidRPr="00F4436B">
        <w:t xml:space="preserve">W ocenie inspektora pracy powyższe okoliczności mogą wskazywać na niezachowanie przepisów </w:t>
      </w:r>
      <w:r w:rsidR="000E7706">
        <w:br/>
      </w:r>
      <w:r w:rsidRPr="00F4436B">
        <w:t>o zawieraniu układów zbiorowych pracy, ponieważ:</w:t>
      </w:r>
    </w:p>
    <w:p w14:paraId="1B7926A8" w14:textId="4354F9F9" w:rsidR="00CF092E" w:rsidRPr="00F4436B" w:rsidRDefault="009A4565">
      <w:r w:rsidRPr="00F4436B">
        <w:t>..................................................................</w:t>
      </w:r>
      <w:r w:rsidR="000E7706">
        <w:t>..................................</w:t>
      </w:r>
      <w:r w:rsidRPr="00F4436B">
        <w:t>..........................................................</w:t>
      </w:r>
    </w:p>
    <w:p w14:paraId="11CCC151" w14:textId="17169885" w:rsidR="00CF092E" w:rsidRPr="00F4436B" w:rsidRDefault="009A4565">
      <w:r w:rsidRPr="00F4436B">
        <w:t>........................................................................................................................</w:t>
      </w:r>
      <w:r w:rsidR="000E7706">
        <w:t>..................................</w:t>
      </w:r>
      <w:r w:rsidRPr="00F4436B">
        <w:t>....</w:t>
      </w:r>
    </w:p>
    <w:p w14:paraId="7721026F" w14:textId="6EEBF91F" w:rsidR="00CF092E" w:rsidRPr="00F4436B" w:rsidRDefault="009A4565" w:rsidP="000E7706">
      <w:pPr>
        <w:spacing w:after="0"/>
      </w:pPr>
      <w:r w:rsidRPr="00F4436B">
        <w:t>...........................................................................................................................</w:t>
      </w:r>
      <w:r w:rsidR="000E7706">
        <w:t>..................................</w:t>
      </w:r>
      <w:r w:rsidRPr="00F4436B">
        <w:t>.</w:t>
      </w:r>
    </w:p>
    <w:p w14:paraId="48675D80" w14:textId="0CCE2911" w:rsidR="00CF092E" w:rsidRPr="00F4436B" w:rsidRDefault="000E7706" w:rsidP="000E7706">
      <w:pPr>
        <w:jc w:val="center"/>
      </w:pPr>
      <w:r>
        <w:rPr>
          <w:i/>
          <w:sz w:val="18"/>
        </w:rPr>
        <w:t>(</w:t>
      </w:r>
      <w:r w:rsidR="009A4565" w:rsidRPr="00F4436B">
        <w:rPr>
          <w:i/>
          <w:sz w:val="18"/>
        </w:rPr>
        <w:t>należy zwięźle wskazać, na czym polega możliwe naruszenie przepisów o zawieraniu układów zbiorowych pracy</w:t>
      </w:r>
      <w:r>
        <w:rPr>
          <w:i/>
          <w:sz w:val="18"/>
        </w:rPr>
        <w:t>)</w:t>
      </w:r>
    </w:p>
    <w:p w14:paraId="0A6F6064" w14:textId="77777777" w:rsidR="000E7706" w:rsidRDefault="000E7706"/>
    <w:p w14:paraId="407AD709" w14:textId="5C0A1909" w:rsidR="00CF092E" w:rsidRPr="00F4436B" w:rsidRDefault="009A4565">
      <w:r w:rsidRPr="00F4436B">
        <w:t>Rozstrzygnięcie powyższych wątpliwości wymaga ustalenia przez sąd pracy, czy wskazany układ zbiorowy pracy został zawarty zgodnie z przepisami o jego zawieraniu.</w:t>
      </w:r>
    </w:p>
    <w:p w14:paraId="43983E73" w14:textId="77777777" w:rsidR="00CF092E" w:rsidRPr="00F4436B" w:rsidRDefault="009A4565">
      <w:r w:rsidRPr="00F4436B">
        <w:t>Mając powyższe na uwadze, wnoszę jak na wstępie.</w:t>
      </w:r>
    </w:p>
    <w:p w14:paraId="1F218BF4" w14:textId="77777777" w:rsidR="008C668D" w:rsidRDefault="008C668D">
      <w:pPr>
        <w:rPr>
          <w:b/>
        </w:rPr>
      </w:pPr>
    </w:p>
    <w:p w14:paraId="42A094DF" w14:textId="7A68BCD7" w:rsidR="00CF092E" w:rsidRPr="00F4436B" w:rsidRDefault="009A4565">
      <w:r w:rsidRPr="00F4436B">
        <w:rPr>
          <w:b/>
        </w:rPr>
        <w:t>Załączniki:</w:t>
      </w:r>
    </w:p>
    <w:p w14:paraId="257C19B6" w14:textId="2CE32AC2" w:rsidR="00CF092E" w:rsidRPr="00F4436B" w:rsidRDefault="009A4565" w:rsidP="000E7706">
      <w:pPr>
        <w:pStyle w:val="Akapitzlist"/>
        <w:numPr>
          <w:ilvl w:val="0"/>
          <w:numId w:val="10"/>
        </w:numPr>
        <w:spacing w:after="60"/>
        <w:ind w:left="284" w:hanging="284"/>
        <w:jc w:val="both"/>
      </w:pPr>
      <w:r w:rsidRPr="00F4436B">
        <w:t>Odpisy wniosku.</w:t>
      </w:r>
    </w:p>
    <w:p w14:paraId="24F327C5" w14:textId="5CEE5381" w:rsidR="00CF092E" w:rsidRPr="00F4436B" w:rsidRDefault="009A4565" w:rsidP="000E7706">
      <w:pPr>
        <w:pStyle w:val="Akapitzlist"/>
        <w:numPr>
          <w:ilvl w:val="0"/>
          <w:numId w:val="10"/>
        </w:numPr>
        <w:spacing w:after="60"/>
        <w:ind w:left="284" w:hanging="284"/>
        <w:jc w:val="both"/>
      </w:pPr>
      <w:r w:rsidRPr="00F4436B">
        <w:t>Kopia układu zbiorowego pracy z dnia .........................................</w:t>
      </w:r>
    </w:p>
    <w:p w14:paraId="1F498370" w14:textId="4957BEED" w:rsidR="00CF092E" w:rsidRPr="00F4436B" w:rsidRDefault="009A4565" w:rsidP="000E7706">
      <w:pPr>
        <w:pStyle w:val="Akapitzlist"/>
        <w:numPr>
          <w:ilvl w:val="0"/>
          <w:numId w:val="10"/>
        </w:numPr>
        <w:spacing w:after="60"/>
        <w:ind w:left="284" w:hanging="284"/>
        <w:jc w:val="both"/>
      </w:pPr>
      <w:r w:rsidRPr="00F4436B">
        <w:t>Protokół kontroli nr ........................................ z dnia .........................................</w:t>
      </w:r>
      <w:r w:rsidR="002D1F0D" w:rsidRPr="002D1F0D">
        <w:rPr>
          <w:rFonts w:cs="Arial"/>
          <w:vertAlign w:val="superscript"/>
        </w:rPr>
        <w:t xml:space="preserve"> </w:t>
      </w:r>
      <w:r w:rsidR="002D1F0D" w:rsidRPr="00C1371B">
        <w:rPr>
          <w:rFonts w:cs="Arial"/>
          <w:vertAlign w:val="superscript"/>
        </w:rPr>
        <w:t>(</w:t>
      </w:r>
      <w:r w:rsidR="002D1F0D">
        <w:rPr>
          <w:rFonts w:cs="Arial"/>
        </w:rPr>
        <w:t>*</w:t>
      </w:r>
      <w:r w:rsidR="002D1F0D" w:rsidRPr="00C1371B">
        <w:rPr>
          <w:rFonts w:cs="Arial"/>
          <w:vertAlign w:val="superscript"/>
        </w:rPr>
        <w:t>)</w:t>
      </w:r>
    </w:p>
    <w:p w14:paraId="6244357B" w14:textId="3E4EEE84" w:rsidR="00CF092E" w:rsidRPr="00F4436B" w:rsidRDefault="009A4565" w:rsidP="000E7706">
      <w:pPr>
        <w:pStyle w:val="Akapitzlist"/>
        <w:numPr>
          <w:ilvl w:val="0"/>
          <w:numId w:val="10"/>
        </w:numPr>
        <w:spacing w:after="60"/>
        <w:ind w:left="284" w:hanging="284"/>
        <w:jc w:val="both"/>
      </w:pPr>
      <w:r w:rsidRPr="00F4436B">
        <w:t>Dokumenty dotyczące przebiegu rokowań nad układem zbiorowym pracy</w:t>
      </w:r>
      <w:r w:rsidR="002D1F0D">
        <w:t xml:space="preserve"> </w:t>
      </w:r>
      <w:r w:rsidR="002D1F0D" w:rsidRPr="00C1371B">
        <w:rPr>
          <w:rFonts w:cs="Arial"/>
          <w:vertAlign w:val="superscript"/>
        </w:rPr>
        <w:t>(</w:t>
      </w:r>
      <w:r w:rsidR="002D1F0D">
        <w:rPr>
          <w:rFonts w:cs="Arial"/>
        </w:rPr>
        <w:t>*</w:t>
      </w:r>
      <w:r w:rsidR="002D1F0D" w:rsidRPr="00C1371B">
        <w:rPr>
          <w:rFonts w:cs="Arial"/>
          <w:vertAlign w:val="superscript"/>
        </w:rPr>
        <w:t>)</w:t>
      </w:r>
    </w:p>
    <w:p w14:paraId="6DC488B2" w14:textId="15BAE77A" w:rsidR="00CF092E" w:rsidRPr="00F4436B" w:rsidRDefault="009A4565" w:rsidP="000E7706">
      <w:pPr>
        <w:pStyle w:val="Akapitzlist"/>
        <w:numPr>
          <w:ilvl w:val="0"/>
          <w:numId w:val="10"/>
        </w:numPr>
        <w:spacing w:after="60"/>
        <w:ind w:left="284" w:hanging="284"/>
        <w:jc w:val="both"/>
      </w:pPr>
      <w:r w:rsidRPr="00F4436B">
        <w:t>Dokumenty dotyczące statusu stron układu zbiorowego pracy</w:t>
      </w:r>
      <w:r w:rsidR="002D1F0D">
        <w:t xml:space="preserve"> </w:t>
      </w:r>
      <w:r w:rsidR="002D1F0D" w:rsidRPr="00C1371B">
        <w:rPr>
          <w:rFonts w:cs="Arial"/>
          <w:vertAlign w:val="superscript"/>
        </w:rPr>
        <w:t>(</w:t>
      </w:r>
      <w:r w:rsidR="002D1F0D">
        <w:rPr>
          <w:rFonts w:cs="Arial"/>
        </w:rPr>
        <w:t>*</w:t>
      </w:r>
      <w:r w:rsidR="002D1F0D" w:rsidRPr="00C1371B">
        <w:rPr>
          <w:rFonts w:cs="Arial"/>
          <w:vertAlign w:val="superscript"/>
        </w:rPr>
        <w:t>)</w:t>
      </w:r>
    </w:p>
    <w:p w14:paraId="27BD0CC7" w14:textId="2D5DE3D6" w:rsidR="00CF092E" w:rsidRPr="00F4436B" w:rsidRDefault="008E06A8" w:rsidP="000E7706">
      <w:pPr>
        <w:pStyle w:val="Akapitzlist"/>
        <w:numPr>
          <w:ilvl w:val="0"/>
          <w:numId w:val="10"/>
        </w:numPr>
        <w:spacing w:after="60"/>
        <w:ind w:left="284" w:hanging="284"/>
        <w:jc w:val="both"/>
      </w:pPr>
      <w:r>
        <w:t>Potwierdzenie z</w:t>
      </w:r>
      <w:r w:rsidR="009A4565" w:rsidRPr="00F4436B">
        <w:t>głoszenia układu zbiorowego pracy do Krajowej Ewidencji Układów Zbiorowych Pracy</w:t>
      </w:r>
    </w:p>
    <w:p w14:paraId="03A208DD" w14:textId="307BF693" w:rsidR="00CF092E" w:rsidRDefault="009A4565" w:rsidP="00720459">
      <w:pPr>
        <w:pStyle w:val="Akapitzlist"/>
        <w:numPr>
          <w:ilvl w:val="0"/>
          <w:numId w:val="10"/>
        </w:numPr>
        <w:spacing w:after="60"/>
        <w:ind w:left="284" w:hanging="284"/>
        <w:jc w:val="both"/>
      </w:pPr>
      <w:r w:rsidRPr="00F4436B">
        <w:t>Inne: .........................................................................................................</w:t>
      </w:r>
    </w:p>
    <w:p w14:paraId="513E8EB4" w14:textId="77777777" w:rsidR="00720459" w:rsidRPr="00F4436B" w:rsidRDefault="00720459" w:rsidP="00720459">
      <w:pPr>
        <w:pStyle w:val="Akapitzlist"/>
        <w:spacing w:after="60"/>
        <w:ind w:left="284"/>
        <w:jc w:val="both"/>
      </w:pPr>
    </w:p>
    <w:p w14:paraId="4FC3EC39" w14:textId="77777777" w:rsidR="00720459" w:rsidRDefault="00720459" w:rsidP="000E7706">
      <w:pPr>
        <w:keepNext/>
        <w:suppressAutoHyphens/>
        <w:spacing w:after="0"/>
        <w:ind w:left="5664"/>
        <w:jc w:val="center"/>
      </w:pPr>
    </w:p>
    <w:p w14:paraId="1B540013" w14:textId="67F57CDC" w:rsidR="000E7706" w:rsidRPr="00BD5C41" w:rsidRDefault="000E7706" w:rsidP="000E7706">
      <w:pPr>
        <w:keepNext/>
        <w:suppressAutoHyphens/>
        <w:spacing w:after="0"/>
        <w:ind w:left="5664"/>
        <w:jc w:val="center"/>
      </w:pPr>
      <w:r w:rsidRPr="00BD5C41">
        <w:t>……………………….……………………</w:t>
      </w:r>
    </w:p>
    <w:p w14:paraId="00938F3B" w14:textId="77777777" w:rsidR="000E7706" w:rsidRDefault="000E7706" w:rsidP="000E7706">
      <w:pPr>
        <w:spacing w:after="0"/>
        <w:ind w:left="4956" w:firstLine="573"/>
        <w:jc w:val="center"/>
        <w:rPr>
          <w:rFonts w:cs="Arial"/>
          <w:i/>
          <w:iCs/>
          <w:color w:val="000000"/>
          <w:sz w:val="16"/>
          <w:szCs w:val="16"/>
        </w:rPr>
      </w:pPr>
      <w:r w:rsidRPr="002418A3">
        <w:rPr>
          <w:rFonts w:cs="Arial"/>
          <w:i/>
          <w:iCs/>
          <w:color w:val="000000"/>
          <w:sz w:val="16"/>
          <w:szCs w:val="16"/>
        </w:rPr>
        <w:t>(podpis</w:t>
      </w:r>
      <w:r>
        <w:rPr>
          <w:rFonts w:cs="Arial"/>
          <w:i/>
          <w:iCs/>
          <w:color w:val="000000"/>
          <w:sz w:val="16"/>
          <w:szCs w:val="16"/>
        </w:rPr>
        <w:t xml:space="preserve"> </w:t>
      </w:r>
      <w:r w:rsidRPr="008E17E0">
        <w:rPr>
          <w:rFonts w:cs="Arial"/>
          <w:i/>
          <w:iCs/>
          <w:color w:val="000000"/>
          <w:sz w:val="16"/>
          <w:szCs w:val="16"/>
        </w:rPr>
        <w:t>własnoręczny</w:t>
      </w:r>
      <w:r w:rsidRPr="002418A3">
        <w:rPr>
          <w:rFonts w:cs="Arial"/>
          <w:i/>
          <w:iCs/>
          <w:color w:val="000000"/>
          <w:sz w:val="16"/>
          <w:szCs w:val="16"/>
        </w:rPr>
        <w:t xml:space="preserve"> i pieczęć </w:t>
      </w:r>
      <w:r>
        <w:rPr>
          <w:rFonts w:cs="Arial"/>
          <w:i/>
          <w:iCs/>
          <w:color w:val="000000"/>
          <w:sz w:val="16"/>
          <w:szCs w:val="16"/>
        </w:rPr>
        <w:t xml:space="preserve">albo podpis elektroniczny </w:t>
      </w:r>
    </w:p>
    <w:p w14:paraId="37EA71FF" w14:textId="77777777" w:rsidR="000E7706" w:rsidRDefault="000E7706" w:rsidP="000E7706">
      <w:pPr>
        <w:keepNext/>
        <w:tabs>
          <w:tab w:val="left" w:pos="-1843"/>
          <w:tab w:val="left" w:pos="0"/>
          <w:tab w:val="left" w:pos="7088"/>
          <w:tab w:val="right" w:pos="9355"/>
        </w:tabs>
        <w:suppressAutoHyphens/>
        <w:ind w:right="-1"/>
        <w:jc w:val="both"/>
        <w:rPr>
          <w:rFonts w:cs="Arial"/>
          <w:sz w:val="16"/>
          <w:szCs w:val="16"/>
          <w:vertAlign w:val="superscript"/>
        </w:rPr>
      </w:pPr>
      <w:r>
        <w:rPr>
          <w:rFonts w:cs="Arial"/>
          <w:i/>
          <w:iCs/>
          <w:color w:val="000000"/>
          <w:sz w:val="16"/>
          <w:szCs w:val="16"/>
        </w:rPr>
        <w:tab/>
      </w:r>
      <w:r w:rsidRPr="002418A3">
        <w:rPr>
          <w:rFonts w:cs="Arial"/>
          <w:i/>
          <w:iCs/>
          <w:color w:val="000000"/>
          <w:sz w:val="16"/>
          <w:szCs w:val="16"/>
        </w:rPr>
        <w:t>inspektora pracy)</w:t>
      </w:r>
      <w:r w:rsidRPr="00A160C3">
        <w:rPr>
          <w:rFonts w:cs="Arial"/>
          <w:sz w:val="16"/>
          <w:szCs w:val="16"/>
          <w:vertAlign w:val="superscript"/>
        </w:rPr>
        <w:t xml:space="preserve"> </w:t>
      </w:r>
    </w:p>
    <w:p w14:paraId="382419E2" w14:textId="77777777" w:rsidR="000E7706" w:rsidRDefault="000E7706" w:rsidP="000E7706">
      <w:pPr>
        <w:keepNext/>
        <w:tabs>
          <w:tab w:val="left" w:pos="-1843"/>
          <w:tab w:val="left" w:pos="0"/>
          <w:tab w:val="right" w:pos="9355"/>
        </w:tabs>
        <w:suppressAutoHyphens/>
        <w:ind w:right="-1"/>
        <w:jc w:val="both"/>
        <w:rPr>
          <w:rFonts w:cs="Arial"/>
          <w:sz w:val="16"/>
          <w:szCs w:val="16"/>
          <w:vertAlign w:val="superscript"/>
        </w:rPr>
      </w:pPr>
    </w:p>
    <w:p w14:paraId="38698EA6" w14:textId="77777777" w:rsidR="002D1F0D" w:rsidRPr="00C1371B" w:rsidRDefault="002D1F0D" w:rsidP="002D1F0D">
      <w:pPr>
        <w:spacing w:after="0"/>
        <w:rPr>
          <w:rFonts w:cs="Arial"/>
          <w:vertAlign w:val="superscript"/>
        </w:rPr>
      </w:pPr>
      <w:r w:rsidRPr="00C1371B">
        <w:rPr>
          <w:rFonts w:cs="Arial"/>
          <w:vertAlign w:val="superscript"/>
        </w:rPr>
        <w:t>(</w:t>
      </w:r>
      <w:r>
        <w:rPr>
          <w:rFonts w:cs="Arial"/>
        </w:rPr>
        <w:t>*</w:t>
      </w:r>
      <w:r w:rsidRPr="00C1371B">
        <w:rPr>
          <w:rFonts w:cs="Arial"/>
          <w:vertAlign w:val="superscript"/>
        </w:rPr>
        <w:t>)</w:t>
      </w:r>
      <w:r>
        <w:rPr>
          <w:rFonts w:cs="Arial"/>
          <w:vertAlign w:val="superscript"/>
        </w:rPr>
        <w:t xml:space="preserve"> </w:t>
      </w:r>
      <w:r>
        <w:rPr>
          <w:rFonts w:cs="Arial"/>
        </w:rPr>
        <w:t>– niepotrzebne skreślić</w:t>
      </w:r>
    </w:p>
    <w:p w14:paraId="37491E4B" w14:textId="1C08DEB1" w:rsidR="00CF092E" w:rsidRPr="000E7706" w:rsidRDefault="00CF092E" w:rsidP="002D1F0D"/>
    <w:sectPr w:rsidR="00CF092E" w:rsidRPr="000E7706" w:rsidSect="006424B2">
      <w:headerReference w:type="first" r:id="rId8"/>
      <w:footerReference w:type="first" r:id="rId9"/>
      <w:pgSz w:w="12240" w:h="15840"/>
      <w:pgMar w:top="1134" w:right="1134" w:bottom="1134" w:left="124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8F319" w14:textId="77777777" w:rsidR="002768F3" w:rsidRDefault="002768F3" w:rsidP="006424B2">
      <w:pPr>
        <w:spacing w:after="0"/>
      </w:pPr>
      <w:r>
        <w:separator/>
      </w:r>
    </w:p>
  </w:endnote>
  <w:endnote w:type="continuationSeparator" w:id="0">
    <w:p w14:paraId="1509BD54" w14:textId="77777777" w:rsidR="002768F3" w:rsidRDefault="002768F3" w:rsidP="006424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BCFEC" w14:textId="77777777" w:rsidR="00900D0B" w:rsidRDefault="00900D0B" w:rsidP="00900D0B">
    <w:pPr>
      <w:pStyle w:val="Stopka"/>
    </w:pPr>
  </w:p>
  <w:p w14:paraId="61547117" w14:textId="77777777" w:rsidR="00900D0B" w:rsidRPr="00DD08C0" w:rsidRDefault="00900D0B" w:rsidP="00900D0B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065BDC7" wp14:editId="0A2E6A1E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252384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EBA6D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4E231A11" w14:textId="7C32E879" w:rsidR="00900D0B" w:rsidRPr="00900D0B" w:rsidRDefault="00900D0B" w:rsidP="00900D0B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 w:rsidRPr="00E441B6"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 w:rsidRPr="00E441B6"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9FEB6" w14:textId="77777777" w:rsidR="002768F3" w:rsidRDefault="002768F3" w:rsidP="006424B2">
      <w:pPr>
        <w:spacing w:after="0"/>
      </w:pPr>
      <w:r>
        <w:separator/>
      </w:r>
    </w:p>
  </w:footnote>
  <w:footnote w:type="continuationSeparator" w:id="0">
    <w:p w14:paraId="6A7495CF" w14:textId="77777777" w:rsidR="002768F3" w:rsidRDefault="002768F3" w:rsidP="006424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EDAA1" w14:textId="33E63D23" w:rsidR="006424B2" w:rsidRPr="007F4F91" w:rsidRDefault="006424B2" w:rsidP="006424B2">
    <w:pPr>
      <w:jc w:val="right"/>
      <w:rPr>
        <w:rFonts w:cs="Arial"/>
      </w:rPr>
    </w:pPr>
    <w:r w:rsidRPr="007F4F91">
      <w:rPr>
        <w:rFonts w:cs="Arial"/>
      </w:rPr>
      <w:t>Załącznik nr 0</w:t>
    </w:r>
    <w:r w:rsidR="00900D0B">
      <w:rPr>
        <w:rFonts w:cs="Arial"/>
      </w:rPr>
      <w:t>9</w:t>
    </w:r>
    <w:r w:rsidRPr="007F4F91">
      <w:rPr>
        <w:rFonts w:cs="Arial"/>
      </w:rPr>
      <w:t>.01</w:t>
    </w:r>
  </w:p>
  <w:p w14:paraId="0076019F" w14:textId="77777777" w:rsidR="006424B2" w:rsidRPr="007F4F91" w:rsidRDefault="006424B2" w:rsidP="006424B2">
    <w:pPr>
      <w:jc w:val="center"/>
      <w:rPr>
        <w:rFonts w:cs="Arial"/>
        <w:b/>
        <w:spacing w:val="100"/>
      </w:rPr>
    </w:pPr>
    <w:r w:rsidRPr="007F4F91">
      <w:rPr>
        <w:rFonts w:cs="Arial"/>
        <w:b/>
        <w:spacing w:val="100"/>
      </w:rPr>
      <w:t>WZÓR</w:t>
    </w:r>
  </w:p>
  <w:p w14:paraId="01D16D76" w14:textId="7D86C9BC" w:rsidR="006424B2" w:rsidRDefault="006424B2">
    <w:pPr>
      <w:pStyle w:val="Nagwek"/>
    </w:pPr>
    <w:r>
      <w:rPr>
        <w:rFonts w:ascii="Humnst777 TL" w:hAnsi="Humnst777 TL"/>
        <w:noProof/>
        <w:color w:val="0068A6"/>
        <w:szCs w:val="18"/>
      </w:rPr>
      <w:drawing>
        <wp:inline distT="0" distB="0" distL="0" distR="0" wp14:anchorId="1F3BA4A7" wp14:editId="4E284AD9">
          <wp:extent cx="1630680" cy="487680"/>
          <wp:effectExtent l="0" t="0" r="7620" b="7620"/>
          <wp:docPr id="10623104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8E412A0"/>
    <w:multiLevelType w:val="hybridMultilevel"/>
    <w:tmpl w:val="399094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E59D0"/>
    <w:multiLevelType w:val="hybridMultilevel"/>
    <w:tmpl w:val="898422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9107473">
    <w:abstractNumId w:val="8"/>
  </w:num>
  <w:num w:numId="2" w16cid:durableId="1337151339">
    <w:abstractNumId w:val="6"/>
  </w:num>
  <w:num w:numId="3" w16cid:durableId="1149251542">
    <w:abstractNumId w:val="5"/>
  </w:num>
  <w:num w:numId="4" w16cid:durableId="1626540889">
    <w:abstractNumId w:val="4"/>
  </w:num>
  <w:num w:numId="5" w16cid:durableId="453671170">
    <w:abstractNumId w:val="7"/>
  </w:num>
  <w:num w:numId="6" w16cid:durableId="683477103">
    <w:abstractNumId w:val="3"/>
  </w:num>
  <w:num w:numId="7" w16cid:durableId="916090420">
    <w:abstractNumId w:val="2"/>
  </w:num>
  <w:num w:numId="8" w16cid:durableId="660044174">
    <w:abstractNumId w:val="1"/>
  </w:num>
  <w:num w:numId="9" w16cid:durableId="863786538">
    <w:abstractNumId w:val="0"/>
  </w:num>
  <w:num w:numId="10" w16cid:durableId="890766854">
    <w:abstractNumId w:val="10"/>
  </w:num>
  <w:num w:numId="11" w16cid:durableId="35947496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E0D57"/>
    <w:rsid w:val="000E7706"/>
    <w:rsid w:val="00143304"/>
    <w:rsid w:val="0015074B"/>
    <w:rsid w:val="001F6DE3"/>
    <w:rsid w:val="002768F3"/>
    <w:rsid w:val="0029639D"/>
    <w:rsid w:val="002D1F0D"/>
    <w:rsid w:val="00326F90"/>
    <w:rsid w:val="003C11C6"/>
    <w:rsid w:val="00437731"/>
    <w:rsid w:val="00543891"/>
    <w:rsid w:val="006424B2"/>
    <w:rsid w:val="00720459"/>
    <w:rsid w:val="008834C1"/>
    <w:rsid w:val="008C668D"/>
    <w:rsid w:val="008E06A8"/>
    <w:rsid w:val="00900D0B"/>
    <w:rsid w:val="00947E05"/>
    <w:rsid w:val="009A4565"/>
    <w:rsid w:val="00A31515"/>
    <w:rsid w:val="00A50796"/>
    <w:rsid w:val="00AA1D8D"/>
    <w:rsid w:val="00B47730"/>
    <w:rsid w:val="00CA1735"/>
    <w:rsid w:val="00CB060A"/>
    <w:rsid w:val="00CB0664"/>
    <w:rsid w:val="00CF092E"/>
    <w:rsid w:val="00D16C85"/>
    <w:rsid w:val="00EC160F"/>
    <w:rsid w:val="00F4436B"/>
    <w:rsid w:val="00F47EBD"/>
    <w:rsid w:val="00F80E0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9CEECD"/>
  <w14:defaultImageDpi w14:val="300"/>
  <w15:docId w15:val="{CDE1BED7-DD28-4289-BA04-21771802A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668D"/>
    <w:pPr>
      <w:spacing w:after="120" w:line="240" w:lineRule="auto"/>
    </w:pPr>
    <w:rPr>
      <w:rFonts w:ascii="Arial" w:eastAsia="Arial" w:hAnsi="Arial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StopkaZnak">
    <w:name w:val="Stopka Znak"/>
    <w:basedOn w:val="Domylnaczcionkaakapitu"/>
    <w:link w:val="Stopka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A315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3151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31515"/>
    <w:rPr>
      <w:rFonts w:ascii="Arial" w:eastAsia="Arial" w:hAnsi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15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1515"/>
    <w:rPr>
      <w:rFonts w:ascii="Arial" w:eastAsia="Arial" w:hAnsi="Arial"/>
      <w:b/>
      <w:bCs/>
      <w:sz w:val="20"/>
      <w:szCs w:val="20"/>
      <w:lang w:val="pl-PL"/>
    </w:rPr>
  </w:style>
  <w:style w:type="paragraph" w:styleId="Poprawka">
    <w:name w:val="Revision"/>
    <w:hidden/>
    <w:uiPriority w:val="99"/>
    <w:semiHidden/>
    <w:rsid w:val="002D1F0D"/>
    <w:pPr>
      <w:spacing w:after="0" w:line="240" w:lineRule="auto"/>
    </w:pPr>
    <w:rPr>
      <w:rFonts w:ascii="Arial" w:eastAsia="Arial" w:hAnsi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762</Words>
  <Characters>4575</Characters>
  <Application>Microsoft Office Word</Application>
  <DocSecurity>0</DocSecurity>
  <Lines>38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5327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Tomasz Pawłowski</cp:lastModifiedBy>
  <cp:revision>7</cp:revision>
  <cp:lastPrinted>2026-06-22T12:09:00Z</cp:lastPrinted>
  <dcterms:created xsi:type="dcterms:W3CDTF">2026-06-23T06:12:00Z</dcterms:created>
  <dcterms:modified xsi:type="dcterms:W3CDTF">2026-06-23T09:49:00Z</dcterms:modified>
  <cp:category/>
</cp:coreProperties>
</file>